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05D423B5"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017/1/2022/</w:t>
      </w:r>
      <w:r w:rsidR="006378C1">
        <w:rPr>
          <w:b/>
          <w:color w:val="auto"/>
          <w:sz w:val="28"/>
          <w:szCs w:val="28"/>
        </w:rPr>
        <w:t>1</w:t>
      </w:r>
      <w:r w:rsidR="00B42519">
        <w:rPr>
          <w:b/>
          <w:color w:val="auto"/>
          <w:sz w:val="28"/>
          <w:szCs w:val="28"/>
        </w:rPr>
        <w:t>8</w:t>
      </w:r>
      <w:r w:rsidR="00F529D0">
        <w:rPr>
          <w:b/>
          <w:color w:val="auto"/>
          <w:sz w:val="28"/>
          <w:szCs w:val="28"/>
        </w:rPr>
        <w:t>2</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72C07197" w14:textId="427DE177" w:rsidR="00833C3B" w:rsidRPr="00F529D0" w:rsidRDefault="00833C3B" w:rsidP="00F529D0">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67EDD79D"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386A8291" w:rsidR="00833C3B" w:rsidRPr="00F5143F" w:rsidRDefault="00833C3B" w:rsidP="00984D18">
      <w:pPr>
        <w:pStyle w:val="Default"/>
        <w:numPr>
          <w:ilvl w:val="0"/>
          <w:numId w:val="81"/>
        </w:numPr>
        <w:ind w:hanging="720"/>
        <w:jc w:val="both"/>
        <w:rPr>
          <w:sz w:val="22"/>
          <w:szCs w:val="22"/>
        </w:rPr>
      </w:pPr>
      <w:r w:rsidRPr="00F5143F">
        <w:rPr>
          <w:sz w:val="22"/>
          <w:szCs w:val="22"/>
        </w:rPr>
        <w:t xml:space="preserve">Predmetom tejto zmluvy je dodanie tovaru </w:t>
      </w:r>
      <w:r w:rsidRPr="00F5143F">
        <w:rPr>
          <w:b/>
          <w:sz w:val="22"/>
          <w:szCs w:val="22"/>
        </w:rPr>
        <w:t>„</w:t>
      </w:r>
      <w:r w:rsidR="006378C1">
        <w:rPr>
          <w:b/>
          <w:sz w:val="22"/>
          <w:szCs w:val="22"/>
        </w:rPr>
        <w:t xml:space="preserve">Mobilný sonografický prístroj pre oddelenie </w:t>
      </w:r>
      <w:r w:rsidR="00F529D0">
        <w:rPr>
          <w:b/>
          <w:sz w:val="22"/>
          <w:szCs w:val="22"/>
        </w:rPr>
        <w:t>gynekológie</w:t>
      </w:r>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22761B09" w:rsidR="00833C3B" w:rsidRPr="00CD75B8"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dohodnutých v tejto zmluve </w:t>
      </w:r>
      <w:proofErr w:type="spellStart"/>
      <w:r w:rsidR="00A579A4" w:rsidRPr="00CD75B8">
        <w:rPr>
          <w:rFonts w:ascii="Times New Roman" w:hAnsi="Times New Roman"/>
          <w:sz w:val="22"/>
          <w:szCs w:val="22"/>
        </w:rPr>
        <w:t>dodať</w:t>
      </w:r>
      <w:proofErr w:type="spellEnd"/>
      <w:r w:rsidR="00A579A4" w:rsidRPr="00CD75B8">
        <w:rPr>
          <w:rFonts w:ascii="Times New Roman" w:hAnsi="Times New Roman"/>
          <w:sz w:val="22"/>
          <w:szCs w:val="22"/>
        </w:rPr>
        <w:t>,</w:t>
      </w:r>
      <w:r w:rsidR="00CD75B8">
        <w:rPr>
          <w:rFonts w:ascii="Times New Roman" w:hAnsi="Times New Roman"/>
          <w:sz w:val="22"/>
          <w:szCs w:val="22"/>
        </w:rPr>
        <w:t xml:space="preserve"> </w:t>
      </w:r>
      <w:proofErr w:type="spellStart"/>
      <w:r w:rsidR="00A579A4" w:rsidRPr="00CD75B8">
        <w:rPr>
          <w:rFonts w:ascii="Times New Roman" w:hAnsi="Times New Roman"/>
          <w:sz w:val="22"/>
          <w:szCs w:val="22"/>
        </w:rPr>
        <w:t>nainštalovať</w:t>
      </w:r>
      <w:proofErr w:type="spellEnd"/>
      <w:r w:rsidR="00A579A4" w:rsidRPr="00CD75B8">
        <w:rPr>
          <w:rFonts w:ascii="Times New Roman" w:hAnsi="Times New Roman"/>
          <w:sz w:val="22"/>
          <w:szCs w:val="22"/>
        </w:rPr>
        <w:t xml:space="preserve"> </w:t>
      </w:r>
      <w:r w:rsidR="00A579A4" w:rsidRPr="008D31E3">
        <w:rPr>
          <w:rFonts w:ascii="Times New Roman" w:hAnsi="Times New Roman"/>
          <w:sz w:val="22"/>
          <w:szCs w:val="22"/>
        </w:rPr>
        <w:t>a </w:t>
      </w:r>
      <w:proofErr w:type="spellStart"/>
      <w:r w:rsidR="00A579A4" w:rsidRPr="008D31E3">
        <w:rPr>
          <w:rFonts w:ascii="Times New Roman" w:hAnsi="Times New Roman"/>
          <w:sz w:val="22"/>
          <w:szCs w:val="22"/>
        </w:rPr>
        <w:t>poskytnúť</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komplexný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záručný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servis</w:t>
      </w:r>
      <w:proofErr w:type="spellEnd"/>
      <w:r w:rsidR="00A579A4" w:rsidRPr="008D31E3">
        <w:rPr>
          <w:rFonts w:ascii="Times New Roman" w:hAnsi="Times New Roman"/>
          <w:sz w:val="22"/>
          <w:szCs w:val="22"/>
        </w:rPr>
        <w:t xml:space="preserve"> po </w:t>
      </w:r>
      <w:proofErr w:type="spellStart"/>
      <w:r w:rsidR="00A579A4" w:rsidRPr="008D31E3">
        <w:rPr>
          <w:rFonts w:ascii="Times New Roman" w:hAnsi="Times New Roman"/>
          <w:sz w:val="22"/>
          <w:szCs w:val="22"/>
        </w:rPr>
        <w:t>dobu</w:t>
      </w:r>
      <w:proofErr w:type="spellEnd"/>
      <w:r w:rsidR="00A579A4" w:rsidRPr="008D31E3">
        <w:rPr>
          <w:rFonts w:ascii="Times New Roman" w:hAnsi="Times New Roman"/>
          <w:sz w:val="22"/>
          <w:szCs w:val="22"/>
        </w:rPr>
        <w:t xml:space="preserve"> 24 </w:t>
      </w:r>
      <w:proofErr w:type="spellStart"/>
      <w:r w:rsidR="00A579A4" w:rsidRPr="008D31E3">
        <w:rPr>
          <w:rFonts w:ascii="Times New Roman" w:hAnsi="Times New Roman"/>
          <w:sz w:val="22"/>
          <w:szCs w:val="22"/>
        </w:rPr>
        <w:t>mesiacov</w:t>
      </w:r>
      <w:proofErr w:type="spellEnd"/>
      <w:r w:rsidR="00A579A4" w:rsidRPr="008D31E3">
        <w:rPr>
          <w:rFonts w:ascii="Times New Roman" w:hAnsi="Times New Roman"/>
          <w:sz w:val="22"/>
          <w:szCs w:val="22"/>
        </w:rPr>
        <w:t xml:space="preserve"> od </w:t>
      </w:r>
      <w:proofErr w:type="spellStart"/>
      <w:r w:rsidR="00A579A4" w:rsidRPr="008D31E3">
        <w:rPr>
          <w:rFonts w:ascii="Times New Roman" w:hAnsi="Times New Roman"/>
          <w:sz w:val="22"/>
          <w:szCs w:val="22"/>
        </w:rPr>
        <w:t>doby</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inštalácie</w:t>
      </w:r>
      <w:proofErr w:type="spellEnd"/>
      <w:r w:rsidR="00A579A4" w:rsidRPr="008D31E3">
        <w:rPr>
          <w:rFonts w:ascii="Times New Roman" w:hAnsi="Times New Roman"/>
          <w:color w:val="FF0000"/>
          <w:sz w:val="22"/>
          <w:szCs w:val="22"/>
        </w:rPr>
        <w:t xml:space="preserve"> </w:t>
      </w:r>
      <w:r w:rsidRPr="008D31E3">
        <w:rPr>
          <w:rFonts w:ascii="Times New Roman" w:hAnsi="Times New Roman"/>
          <w:sz w:val="22"/>
          <w:szCs w:val="22"/>
          <w:lang w:val="sk-SK"/>
        </w:rPr>
        <w:t>tovar</w:t>
      </w:r>
      <w:r w:rsidR="00990031" w:rsidRPr="008D31E3">
        <w:rPr>
          <w:rFonts w:ascii="Times New Roman" w:hAnsi="Times New Roman"/>
          <w:sz w:val="22"/>
          <w:szCs w:val="22"/>
          <w:lang w:val="sk-SK"/>
        </w:rPr>
        <w:t xml:space="preserve">u, </w:t>
      </w:r>
      <w:r w:rsidR="00433CC0" w:rsidRPr="008D31E3">
        <w:rPr>
          <w:rFonts w:ascii="Times New Roman" w:hAnsi="Times New Roman"/>
          <w:sz w:val="22"/>
          <w:szCs w:val="22"/>
          <w:lang w:val="sk-SK"/>
        </w:rPr>
        <w:t>kto</w:t>
      </w:r>
      <w:r w:rsidR="00433CC0">
        <w:rPr>
          <w:rFonts w:ascii="Times New Roman" w:hAnsi="Times New Roman"/>
          <w:sz w:val="22"/>
          <w:szCs w:val="22"/>
          <w:lang w:val="sk-SK"/>
        </w:rPr>
        <w:t xml:space="preserve">rým </w:t>
      </w:r>
      <w:r w:rsidR="00433CC0" w:rsidRPr="006378C1">
        <w:rPr>
          <w:rFonts w:ascii="Times New Roman" w:hAnsi="Times New Roman"/>
          <w:sz w:val="22"/>
          <w:szCs w:val="22"/>
          <w:lang w:val="sk-SK"/>
        </w:rPr>
        <w:t>je</w:t>
      </w:r>
      <w:r w:rsidRPr="006378C1">
        <w:rPr>
          <w:rFonts w:ascii="Times New Roman" w:hAnsi="Times New Roman"/>
          <w:sz w:val="22"/>
          <w:szCs w:val="22"/>
          <w:lang w:val="sk-SK"/>
        </w:rPr>
        <w:t xml:space="preserve"> </w:t>
      </w:r>
      <w:r w:rsidR="00A579A4" w:rsidRPr="006378C1">
        <w:rPr>
          <w:rFonts w:ascii="Times New Roman" w:hAnsi="Times New Roman"/>
          <w:b/>
          <w:sz w:val="22"/>
          <w:szCs w:val="22"/>
          <w:lang w:val="sk-SK"/>
        </w:rPr>
        <w:t>„</w:t>
      </w:r>
      <w:proofErr w:type="spellStart"/>
      <w:r w:rsidR="006378C1" w:rsidRPr="006378C1">
        <w:rPr>
          <w:rFonts w:ascii="Times New Roman" w:hAnsi="Times New Roman"/>
          <w:b/>
          <w:sz w:val="22"/>
          <w:szCs w:val="22"/>
        </w:rPr>
        <w:t>Mobilný</w:t>
      </w:r>
      <w:proofErr w:type="spellEnd"/>
      <w:r w:rsidR="006378C1" w:rsidRPr="006378C1">
        <w:rPr>
          <w:rFonts w:ascii="Times New Roman" w:hAnsi="Times New Roman"/>
          <w:b/>
          <w:sz w:val="22"/>
          <w:szCs w:val="22"/>
        </w:rPr>
        <w:t xml:space="preserve"> </w:t>
      </w:r>
      <w:proofErr w:type="spellStart"/>
      <w:r w:rsidR="006378C1" w:rsidRPr="006378C1">
        <w:rPr>
          <w:rFonts w:ascii="Times New Roman" w:hAnsi="Times New Roman"/>
          <w:b/>
          <w:sz w:val="22"/>
          <w:szCs w:val="22"/>
        </w:rPr>
        <w:t>sonografický</w:t>
      </w:r>
      <w:proofErr w:type="spellEnd"/>
      <w:r w:rsidR="006378C1" w:rsidRPr="006378C1">
        <w:rPr>
          <w:rFonts w:ascii="Times New Roman" w:hAnsi="Times New Roman"/>
          <w:b/>
          <w:sz w:val="22"/>
          <w:szCs w:val="22"/>
        </w:rPr>
        <w:t xml:space="preserve"> </w:t>
      </w:r>
      <w:proofErr w:type="spellStart"/>
      <w:r w:rsidR="006378C1" w:rsidRPr="006378C1">
        <w:rPr>
          <w:rFonts w:ascii="Times New Roman" w:hAnsi="Times New Roman"/>
          <w:b/>
          <w:sz w:val="22"/>
          <w:szCs w:val="22"/>
        </w:rPr>
        <w:t>prístroj</w:t>
      </w:r>
      <w:proofErr w:type="spellEnd"/>
      <w:r w:rsidR="006378C1" w:rsidRPr="006378C1">
        <w:rPr>
          <w:rFonts w:ascii="Times New Roman" w:hAnsi="Times New Roman"/>
          <w:b/>
          <w:sz w:val="22"/>
          <w:szCs w:val="22"/>
        </w:rPr>
        <w:t xml:space="preserve"> pre </w:t>
      </w:r>
      <w:proofErr w:type="spellStart"/>
      <w:r w:rsidR="006378C1" w:rsidRPr="006378C1">
        <w:rPr>
          <w:rFonts w:ascii="Times New Roman" w:hAnsi="Times New Roman"/>
          <w:b/>
          <w:sz w:val="22"/>
          <w:szCs w:val="22"/>
        </w:rPr>
        <w:t>oddelenie</w:t>
      </w:r>
      <w:proofErr w:type="spellEnd"/>
      <w:r w:rsidR="006378C1" w:rsidRPr="006378C1">
        <w:rPr>
          <w:rFonts w:ascii="Times New Roman" w:hAnsi="Times New Roman"/>
          <w:b/>
          <w:sz w:val="22"/>
          <w:szCs w:val="22"/>
        </w:rPr>
        <w:t xml:space="preserve"> </w:t>
      </w:r>
      <w:proofErr w:type="spellStart"/>
      <w:r w:rsidR="00F529D0">
        <w:rPr>
          <w:rFonts w:ascii="Times New Roman" w:hAnsi="Times New Roman"/>
          <w:b/>
          <w:sz w:val="22"/>
          <w:szCs w:val="22"/>
        </w:rPr>
        <w:t>gynekológie</w:t>
      </w:r>
      <w:proofErr w:type="spellEnd"/>
      <w:r w:rsidR="00A579A4" w:rsidRPr="006378C1">
        <w:rPr>
          <w:rFonts w:ascii="Times New Roman" w:hAnsi="Times New Roman"/>
          <w:b/>
          <w:sz w:val="22"/>
          <w:szCs w:val="22"/>
          <w:lang w:val="sk-SK"/>
        </w:rPr>
        <w:t xml:space="preserve">“ </w:t>
      </w:r>
      <w:r w:rsidRPr="006378C1">
        <w:rPr>
          <w:rFonts w:ascii="Times New Roman" w:hAnsi="Times New Roman"/>
          <w:sz w:val="22"/>
          <w:szCs w:val="22"/>
          <w:lang w:val="sk-SK"/>
        </w:rPr>
        <w:t>a previesť vlastnícke právo k tomuto tovaru na kupujúceho a záväzok kupujúceho tovar riadne a včas prevziať a zaplatiť kúpnu</w:t>
      </w:r>
      <w:r w:rsidRPr="00CD75B8">
        <w:rPr>
          <w:rFonts w:ascii="Times New Roman" w:hAnsi="Times New Roman"/>
          <w:sz w:val="22"/>
          <w:szCs w:val="22"/>
          <w:lang w:val="sk-SK"/>
        </w:rPr>
        <w:t xml:space="preserve"> cenu podľa zmluvy.</w:t>
      </w:r>
    </w:p>
    <w:p w14:paraId="0C85A2F8"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prehlasuje a podpisom tejto zmluvy potvrdzuje, že je vlastníkom tovaru a je oprávnený s ním nakladať za účelom jeho predaja podľa tejto zmluvy.</w:t>
      </w:r>
    </w:p>
    <w:p w14:paraId="7DC9CCD8" w14:textId="7077A331"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na základe tejto zmluvy zavä</w:t>
      </w:r>
      <w:r w:rsidR="00234AFB" w:rsidRPr="00F5143F">
        <w:rPr>
          <w:rFonts w:ascii="Times New Roman" w:hAnsi="Times New Roman"/>
          <w:sz w:val="22"/>
          <w:szCs w:val="22"/>
          <w:lang w:val="sk-SK"/>
        </w:rPr>
        <w:t xml:space="preserve">zuje k dodaniu jedného (1) ks </w:t>
      </w:r>
      <w:proofErr w:type="spellStart"/>
      <w:r w:rsidR="001E1916">
        <w:rPr>
          <w:rFonts w:ascii="Times New Roman" w:hAnsi="Times New Roman"/>
          <w:b/>
          <w:sz w:val="22"/>
          <w:szCs w:val="22"/>
        </w:rPr>
        <w:t>m</w:t>
      </w:r>
      <w:r w:rsidR="001E1916" w:rsidRPr="006378C1">
        <w:rPr>
          <w:rFonts w:ascii="Times New Roman" w:hAnsi="Times New Roman"/>
          <w:b/>
          <w:sz w:val="22"/>
          <w:szCs w:val="22"/>
        </w:rPr>
        <w:t>obiln</w:t>
      </w:r>
      <w:r w:rsidR="001E1916">
        <w:rPr>
          <w:rFonts w:ascii="Times New Roman" w:hAnsi="Times New Roman"/>
          <w:b/>
          <w:sz w:val="22"/>
          <w:szCs w:val="22"/>
        </w:rPr>
        <w:t>ého</w:t>
      </w:r>
      <w:proofErr w:type="spellEnd"/>
      <w:r w:rsidR="001E1916" w:rsidRPr="006378C1">
        <w:rPr>
          <w:rFonts w:ascii="Times New Roman" w:hAnsi="Times New Roman"/>
          <w:b/>
          <w:sz w:val="22"/>
          <w:szCs w:val="22"/>
        </w:rPr>
        <w:t xml:space="preserve"> </w:t>
      </w:r>
      <w:proofErr w:type="spellStart"/>
      <w:r w:rsidR="001E1916" w:rsidRPr="006378C1">
        <w:rPr>
          <w:rFonts w:ascii="Times New Roman" w:hAnsi="Times New Roman"/>
          <w:b/>
          <w:sz w:val="22"/>
          <w:szCs w:val="22"/>
        </w:rPr>
        <w:t>sonografick</w:t>
      </w:r>
      <w:r w:rsidR="001E1916">
        <w:rPr>
          <w:rFonts w:ascii="Times New Roman" w:hAnsi="Times New Roman"/>
          <w:b/>
          <w:sz w:val="22"/>
          <w:szCs w:val="22"/>
        </w:rPr>
        <w:t>ého</w:t>
      </w:r>
      <w:proofErr w:type="spellEnd"/>
      <w:r w:rsidR="001E1916" w:rsidRPr="006378C1">
        <w:rPr>
          <w:rFonts w:ascii="Times New Roman" w:hAnsi="Times New Roman"/>
          <w:b/>
          <w:sz w:val="22"/>
          <w:szCs w:val="22"/>
        </w:rPr>
        <w:t xml:space="preserve"> </w:t>
      </w:r>
      <w:proofErr w:type="spellStart"/>
      <w:r w:rsidR="001E1916" w:rsidRPr="006378C1">
        <w:rPr>
          <w:rFonts w:ascii="Times New Roman" w:hAnsi="Times New Roman"/>
          <w:b/>
          <w:sz w:val="22"/>
          <w:szCs w:val="22"/>
        </w:rPr>
        <w:t>prístroj</w:t>
      </w:r>
      <w:r w:rsidR="001E1916">
        <w:rPr>
          <w:rFonts w:ascii="Times New Roman" w:hAnsi="Times New Roman"/>
          <w:b/>
          <w:sz w:val="22"/>
          <w:szCs w:val="22"/>
        </w:rPr>
        <w:t>a</w:t>
      </w:r>
      <w:proofErr w:type="spellEnd"/>
      <w:r w:rsidR="001E1916" w:rsidRPr="006378C1">
        <w:rPr>
          <w:rFonts w:ascii="Times New Roman" w:hAnsi="Times New Roman"/>
          <w:b/>
          <w:sz w:val="22"/>
          <w:szCs w:val="22"/>
        </w:rPr>
        <w:t xml:space="preserve"> </w:t>
      </w:r>
      <w:r w:rsidR="00433CC0" w:rsidRPr="00CD75B8">
        <w:rPr>
          <w:rFonts w:ascii="Times New Roman" w:hAnsi="Times New Roman"/>
          <w:b/>
          <w:sz w:val="22"/>
          <w:szCs w:val="22"/>
        </w:rPr>
        <w:t xml:space="preserve">s </w:t>
      </w:r>
      <w:proofErr w:type="spellStart"/>
      <w:r w:rsidR="00433CC0" w:rsidRPr="00CD75B8">
        <w:rPr>
          <w:rFonts w:ascii="Times New Roman" w:hAnsi="Times New Roman"/>
          <w:b/>
          <w:sz w:val="22"/>
          <w:szCs w:val="22"/>
        </w:rPr>
        <w:t>príslušenstvom</w:t>
      </w:r>
      <w:proofErr w:type="spellEnd"/>
      <w:r w:rsidRPr="00F5143F">
        <w:rPr>
          <w:rFonts w:ascii="Times New Roman" w:hAnsi="Times New Roman"/>
          <w:sz w:val="22"/>
          <w:szCs w:val="22"/>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w:t>
      </w:r>
      <w:r w:rsidRPr="00F5143F">
        <w:rPr>
          <w:rFonts w:ascii="Times New Roman" w:hAnsi="Times New Roman"/>
          <w:sz w:val="22"/>
          <w:szCs w:val="22"/>
          <w:lang w:val="sk-SK"/>
        </w:rPr>
        <w:lastRenderedPageBreak/>
        <w:t>označený údajmi o výrobcovi a tovare, pričom jeho dodávka sa zrealizuje v obale, ktorý zabezpečí jeho bezpečnú prepravu</w:t>
      </w:r>
      <w:r w:rsidR="003570EE" w:rsidRPr="00F5143F">
        <w:rPr>
          <w:rFonts w:ascii="Times New Roman" w:hAnsi="Times New Roman"/>
          <w:sz w:val="22"/>
          <w:szCs w:val="22"/>
          <w:lang w:val="sk-SK"/>
        </w:rPr>
        <w:t xml:space="preserve"> (ďalej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2C8DF2DD" w:rsidR="00833C3B" w:rsidRPr="00860D23"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w:t>
      </w:r>
      <w:r w:rsidRPr="00860D23">
        <w:rPr>
          <w:rFonts w:ascii="Times New Roman" w:hAnsi="Times New Roman"/>
          <w:sz w:val="22"/>
          <w:szCs w:val="22"/>
          <w:lang w:val="sk-SK"/>
        </w:rPr>
        <w:t xml:space="preserve">záručnej doby v trvaní </w:t>
      </w:r>
      <w:r w:rsidRPr="00860D23">
        <w:rPr>
          <w:rFonts w:ascii="Times New Roman" w:hAnsi="Times New Roman"/>
          <w:b/>
          <w:bCs/>
          <w:sz w:val="22"/>
          <w:szCs w:val="22"/>
          <w:lang w:val="sk-SK"/>
        </w:rPr>
        <w:t>dvoch (2) rokov odo dňa</w:t>
      </w:r>
      <w:r w:rsidRPr="00860D23">
        <w:rPr>
          <w:rFonts w:ascii="Times New Roman" w:hAnsi="Times New Roman"/>
          <w:sz w:val="22"/>
          <w:szCs w:val="22"/>
          <w:lang w:val="sk-SK"/>
        </w:rPr>
        <w:t>, kedy je zariadenie uvedené do prevádzky.</w:t>
      </w:r>
      <w:r w:rsidR="003570EE" w:rsidRPr="00860D23">
        <w:rPr>
          <w:rFonts w:ascii="Times New Roman" w:hAnsi="Times New Roman"/>
          <w:sz w:val="22"/>
          <w:szCs w:val="22"/>
          <w:lang w:val="sk-SK"/>
        </w:rPr>
        <w:t xml:space="preserve"> </w:t>
      </w:r>
      <w:r w:rsidRPr="00860D23">
        <w:rPr>
          <w:rFonts w:ascii="Times New Roman" w:hAnsi="Times New Roman"/>
          <w:sz w:val="22"/>
          <w:szCs w:val="22"/>
          <w:lang w:val="sk-SK"/>
        </w:rPr>
        <w:t>Bližšia špecifikácia služieb v rámci záručnej doby je uvedená v Článku VII tejto zmluvy.</w:t>
      </w:r>
    </w:p>
    <w:p w14:paraId="791BFB20" w14:textId="10F56A0E" w:rsidR="0019728F" w:rsidRPr="00860D23" w:rsidRDefault="00860D23" w:rsidP="00984D18">
      <w:pPr>
        <w:pStyle w:val="Normlny1"/>
        <w:numPr>
          <w:ilvl w:val="1"/>
          <w:numId w:val="71"/>
        </w:numPr>
        <w:spacing w:after="120"/>
        <w:ind w:left="709" w:hanging="709"/>
        <w:jc w:val="both"/>
        <w:rPr>
          <w:rFonts w:ascii="Times New Roman" w:hAnsi="Times New Roman"/>
          <w:sz w:val="22"/>
          <w:szCs w:val="22"/>
          <w:lang w:val="sk-SK"/>
        </w:rPr>
      </w:pPr>
      <w:proofErr w:type="spellStart"/>
      <w:r>
        <w:rPr>
          <w:rFonts w:ascii="Times New Roman" w:hAnsi="Times New Roman"/>
          <w:sz w:val="22"/>
          <w:szCs w:val="22"/>
        </w:rPr>
        <w:t>Predávajúci</w:t>
      </w:r>
      <w:proofErr w:type="spellEnd"/>
      <w:r>
        <w:rPr>
          <w:rFonts w:ascii="Times New Roman" w:hAnsi="Times New Roman"/>
          <w:sz w:val="22"/>
          <w:szCs w:val="22"/>
        </w:rPr>
        <w:t xml:space="preserve"> </w:t>
      </w:r>
      <w:proofErr w:type="spellStart"/>
      <w:r>
        <w:rPr>
          <w:rFonts w:ascii="Times New Roman" w:hAnsi="Times New Roman"/>
          <w:sz w:val="22"/>
          <w:szCs w:val="22"/>
        </w:rPr>
        <w:t>sa</w:t>
      </w:r>
      <w:proofErr w:type="spellEnd"/>
      <w:r>
        <w:rPr>
          <w:rFonts w:ascii="Times New Roman" w:hAnsi="Times New Roman"/>
          <w:sz w:val="22"/>
          <w:szCs w:val="22"/>
        </w:rPr>
        <w:t xml:space="preserve"> </w:t>
      </w:r>
      <w:proofErr w:type="spellStart"/>
      <w:r>
        <w:rPr>
          <w:rFonts w:ascii="Times New Roman" w:hAnsi="Times New Roman"/>
          <w:sz w:val="22"/>
          <w:szCs w:val="22"/>
        </w:rPr>
        <w:t>zaväzuje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garantovať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dostupnosť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náhradných</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dielov</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príslušenstvo</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všetky</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časti</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komponenty</w:t>
      </w:r>
      <w:proofErr w:type="spellEnd"/>
      <w:r w:rsidRPr="00860D23">
        <w:rPr>
          <w:rFonts w:ascii="Times New Roman" w:hAnsi="Times New Roman"/>
          <w:sz w:val="22"/>
          <w:szCs w:val="22"/>
        </w:rPr>
        <w:t xml:space="preserve"> v </w:t>
      </w:r>
      <w:proofErr w:type="spellStart"/>
      <w:r w:rsidRPr="00860D23">
        <w:rPr>
          <w:rFonts w:ascii="Times New Roman" w:hAnsi="Times New Roman"/>
          <w:sz w:val="22"/>
          <w:szCs w:val="22"/>
        </w:rPr>
        <w:t>zostave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počas</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celej</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životnosti</w:t>
      </w:r>
      <w:proofErr w:type="spellEnd"/>
      <w:r w:rsidRPr="00860D23">
        <w:rPr>
          <w:rFonts w:ascii="Times New Roman" w:hAnsi="Times New Roman"/>
          <w:sz w:val="22"/>
          <w:szCs w:val="22"/>
        </w:rPr>
        <w:t xml:space="preserve"> </w:t>
      </w:r>
      <w:proofErr w:type="spellStart"/>
      <w:r>
        <w:rPr>
          <w:rFonts w:ascii="Times New Roman" w:hAnsi="Times New Roman"/>
          <w:sz w:val="22"/>
          <w:szCs w:val="22"/>
        </w:rPr>
        <w:t>prístroja</w:t>
      </w:r>
      <w:proofErr w:type="spellEnd"/>
      <w:r w:rsidRPr="00860D23">
        <w:rPr>
          <w:rFonts w:ascii="Times New Roman" w:hAnsi="Times New Roman"/>
          <w:sz w:val="22"/>
          <w:szCs w:val="22"/>
        </w:rPr>
        <w:t xml:space="preserve">, min. 10 </w:t>
      </w:r>
      <w:proofErr w:type="spellStart"/>
      <w:r w:rsidRPr="00860D23">
        <w:rPr>
          <w:rFonts w:ascii="Times New Roman" w:hAnsi="Times New Roman"/>
          <w:sz w:val="22"/>
          <w:szCs w:val="22"/>
        </w:rPr>
        <w:t>rokov</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od</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uvedenia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prístroja</w:t>
      </w:r>
      <w:proofErr w:type="spellEnd"/>
      <w:r w:rsidRPr="00860D23">
        <w:rPr>
          <w:rFonts w:ascii="Times New Roman" w:hAnsi="Times New Roman"/>
          <w:sz w:val="22"/>
          <w:szCs w:val="22"/>
        </w:rPr>
        <w:t xml:space="preserve"> do </w:t>
      </w:r>
      <w:proofErr w:type="spellStart"/>
      <w:r w:rsidRPr="00860D23">
        <w:rPr>
          <w:rFonts w:ascii="Times New Roman" w:hAnsi="Times New Roman"/>
          <w:sz w:val="22"/>
          <w:szCs w:val="22"/>
        </w:rPr>
        <w:t>prevádzky</w:t>
      </w:r>
      <w:proofErr w:type="spellEnd"/>
      <w:r>
        <w:rPr>
          <w:rFonts w:ascii="Times New Roman" w:hAnsi="Times New Roman"/>
          <w:sz w:val="22"/>
          <w:szCs w:val="22"/>
        </w:rPr>
        <w:t xml:space="preserve"> v </w:t>
      </w:r>
      <w:proofErr w:type="spellStart"/>
      <w:r>
        <w:rPr>
          <w:rFonts w:ascii="Times New Roman" w:hAnsi="Times New Roman"/>
          <w:sz w:val="22"/>
          <w:szCs w:val="22"/>
        </w:rPr>
        <w:t>zmysle</w:t>
      </w:r>
      <w:proofErr w:type="spellEnd"/>
      <w:r>
        <w:rPr>
          <w:rFonts w:ascii="Times New Roman" w:hAnsi="Times New Roman"/>
          <w:sz w:val="22"/>
          <w:szCs w:val="22"/>
        </w:rPr>
        <w:t xml:space="preserve"> </w:t>
      </w:r>
      <w:proofErr w:type="spellStart"/>
      <w:r>
        <w:rPr>
          <w:rFonts w:ascii="Times New Roman" w:hAnsi="Times New Roman"/>
          <w:sz w:val="22"/>
          <w:szCs w:val="22"/>
        </w:rPr>
        <w:t>bodov</w:t>
      </w:r>
      <w:proofErr w:type="spellEnd"/>
      <w:r>
        <w:rPr>
          <w:rFonts w:ascii="Times New Roman" w:hAnsi="Times New Roman"/>
          <w:sz w:val="22"/>
          <w:szCs w:val="22"/>
        </w:rPr>
        <w:t xml:space="preserve"> </w:t>
      </w:r>
      <w:proofErr w:type="gramStart"/>
      <w:r>
        <w:rPr>
          <w:rFonts w:ascii="Times New Roman" w:hAnsi="Times New Roman"/>
          <w:sz w:val="22"/>
          <w:szCs w:val="22"/>
        </w:rPr>
        <w:t>5.6  a</w:t>
      </w:r>
      <w:proofErr w:type="gramEnd"/>
      <w:r>
        <w:rPr>
          <w:rFonts w:ascii="Times New Roman" w:hAnsi="Times New Roman"/>
          <w:sz w:val="22"/>
          <w:szCs w:val="22"/>
        </w:rPr>
        <w:t xml:space="preserve"> 5.9 </w:t>
      </w:r>
      <w:proofErr w:type="spellStart"/>
      <w:r>
        <w:rPr>
          <w:rFonts w:ascii="Times New Roman" w:hAnsi="Times New Roman"/>
          <w:sz w:val="22"/>
          <w:szCs w:val="22"/>
        </w:rPr>
        <w:t>tejto</w:t>
      </w:r>
      <w:proofErr w:type="spellEnd"/>
      <w:r>
        <w:rPr>
          <w:rFonts w:ascii="Times New Roman" w:hAnsi="Times New Roman"/>
          <w:sz w:val="22"/>
          <w:szCs w:val="22"/>
        </w:rPr>
        <w:t xml:space="preserve"> </w:t>
      </w:r>
      <w:proofErr w:type="spellStart"/>
      <w:r>
        <w:rPr>
          <w:rFonts w:ascii="Times New Roman" w:hAnsi="Times New Roman"/>
          <w:sz w:val="22"/>
          <w:szCs w:val="22"/>
        </w:rPr>
        <w:t>zmluvy</w:t>
      </w:r>
      <w:proofErr w:type="spellEnd"/>
      <w:r>
        <w:rPr>
          <w:rFonts w:ascii="Times New Roman" w:hAnsi="Times New Roman"/>
          <w:sz w:val="22"/>
          <w:szCs w:val="22"/>
        </w:rPr>
        <w:t>.</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860D23">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w:t>
      </w:r>
      <w:r w:rsidRPr="00F5143F">
        <w:rPr>
          <w:rFonts w:ascii="Times New Roman" w:hAnsi="Times New Roman"/>
          <w:sz w:val="22"/>
          <w:szCs w:val="22"/>
          <w:lang w:val="sk-SK"/>
        </w:rPr>
        <w:t xml:space="preserv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399CEEFF" w14:textId="28C0208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sidR="004D1E95">
        <w:rPr>
          <w:rFonts w:ascii="Times New Roman" w:hAnsi="Times New Roman"/>
          <w:sz w:val="22"/>
          <w:szCs w:val="22"/>
          <w:lang w:val="sk-SK" w:eastAsia="sk-SK"/>
        </w:rPr>
        <w:t xml:space="preserve"> </w:t>
      </w:r>
      <w:r w:rsidRPr="00F5143F">
        <w:rPr>
          <w:rFonts w:ascii="Times New Roman" w:hAnsi="Times New Roman"/>
          <w:sz w:val="22"/>
          <w:szCs w:val="22"/>
          <w:lang w:val="sk-SK" w:eastAsia="sk-SK"/>
        </w:rPr>
        <w:t>z</w:t>
      </w:r>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vlastných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finančných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zdrojov</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kupujúceho</w:t>
      </w:r>
      <w:proofErr w:type="spellEnd"/>
      <w:r w:rsidRPr="00F5143F">
        <w:rPr>
          <w:rFonts w:ascii="Times New Roman" w:hAnsi="Times New Roman"/>
          <w:sz w:val="22"/>
          <w:szCs w:val="22"/>
          <w:lang w:val="sk-SK" w:eastAsia="sk-SK"/>
        </w:rPr>
        <w:t>. Kupujúci neposkytne na plnenie predmetu zmluvy preddavok.</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29CBBBB5"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Platba sa bude realizovať</w:t>
      </w:r>
      <w:r w:rsidR="009B6266">
        <w:rPr>
          <w:rFonts w:ascii="Times New Roman" w:hAnsi="Times New Roman"/>
          <w:sz w:val="22"/>
          <w:szCs w:val="22"/>
          <w:lang w:val="sk-SK" w:eastAsia="sk-SK"/>
        </w:rPr>
        <w:t xml:space="preserve"> formou 12 pravidelných mesačných splátok </w:t>
      </w:r>
      <w:r w:rsidRPr="00F5143F">
        <w:rPr>
          <w:rFonts w:ascii="Times New Roman" w:hAnsi="Times New Roman"/>
          <w:sz w:val="22"/>
          <w:szCs w:val="22"/>
          <w:lang w:val="sk-SK" w:eastAsia="sk-SK"/>
        </w:rPr>
        <w:t>bezhotovostným platobným stykom v eurách, bankovým prevodom na účet predávajúceho</w:t>
      </w:r>
      <w:r w:rsidR="00D25925">
        <w:rPr>
          <w:rFonts w:ascii="Times New Roman" w:hAnsi="Times New Roman"/>
          <w:sz w:val="22"/>
          <w:szCs w:val="22"/>
          <w:lang w:val="sk-SK" w:eastAsia="sk-SK"/>
        </w:rPr>
        <w:t xml:space="preserve"> vždy k 25-temu dňu v mesiaci, pričom prvá splátka bude</w:t>
      </w:r>
      <w:r w:rsidR="008536B1">
        <w:rPr>
          <w:rFonts w:ascii="Times New Roman" w:hAnsi="Times New Roman"/>
          <w:sz w:val="22"/>
          <w:szCs w:val="22"/>
          <w:lang w:val="sk-SK" w:eastAsia="sk-SK"/>
        </w:rPr>
        <w:t xml:space="preserve"> zrealizovaná</w:t>
      </w:r>
      <w:r w:rsidR="00D25925">
        <w:rPr>
          <w:rFonts w:ascii="Times New Roman" w:hAnsi="Times New Roman"/>
          <w:sz w:val="22"/>
          <w:szCs w:val="22"/>
          <w:lang w:val="sk-SK" w:eastAsia="sk-SK"/>
        </w:rPr>
        <w:t xml:space="preserve"> </w:t>
      </w:r>
      <w:r w:rsidR="008536B1">
        <w:rPr>
          <w:rFonts w:ascii="Times New Roman" w:hAnsi="Times New Roman"/>
          <w:sz w:val="22"/>
          <w:szCs w:val="22"/>
          <w:lang w:val="sk-SK" w:eastAsia="sk-SK"/>
        </w:rPr>
        <w:t xml:space="preserve">v mesiaci </w:t>
      </w:r>
      <w:r w:rsidR="00D25925">
        <w:rPr>
          <w:rFonts w:ascii="Times New Roman" w:hAnsi="Times New Roman"/>
          <w:sz w:val="22"/>
          <w:szCs w:val="22"/>
          <w:lang w:val="sk-SK" w:eastAsia="sk-SK"/>
        </w:rPr>
        <w:t>nasledujúcom</w:t>
      </w:r>
      <w:r w:rsidR="008536B1">
        <w:rPr>
          <w:rFonts w:ascii="Times New Roman" w:hAnsi="Times New Roman"/>
          <w:sz w:val="22"/>
          <w:szCs w:val="22"/>
          <w:lang w:val="sk-SK" w:eastAsia="sk-SK"/>
        </w:rPr>
        <w:t xml:space="preserve"> po</w:t>
      </w:r>
      <w:r w:rsidR="00D25925">
        <w:rPr>
          <w:rFonts w:ascii="Times New Roman" w:hAnsi="Times New Roman"/>
          <w:sz w:val="22"/>
          <w:szCs w:val="22"/>
          <w:lang w:val="sk-SK" w:eastAsia="sk-SK"/>
        </w:rPr>
        <w:t xml:space="preserve"> mesiaci</w:t>
      </w:r>
      <w:r w:rsidR="008536B1">
        <w:rPr>
          <w:rFonts w:ascii="Times New Roman" w:hAnsi="Times New Roman"/>
          <w:sz w:val="22"/>
          <w:szCs w:val="22"/>
          <w:lang w:val="sk-SK" w:eastAsia="sk-SK"/>
        </w:rPr>
        <w:t xml:space="preserve">, v ktorom bol dodaný prístroj. </w:t>
      </w:r>
      <w:r w:rsidRPr="00F5143F">
        <w:rPr>
          <w:rFonts w:ascii="Times New Roman" w:hAnsi="Times New Roman"/>
          <w:spacing w:val="6"/>
          <w:sz w:val="22"/>
          <w:szCs w:val="22"/>
          <w:lang w:val="sk-SK"/>
        </w:rPr>
        <w:t xml:space="preserve">Predávajúci je oprávnený vystaviť </w:t>
      </w:r>
      <w:r w:rsidR="00D25925">
        <w:rPr>
          <w:rFonts w:ascii="Times New Roman" w:hAnsi="Times New Roman"/>
          <w:spacing w:val="6"/>
          <w:sz w:val="22"/>
          <w:szCs w:val="22"/>
          <w:lang w:val="sk-SK"/>
        </w:rPr>
        <w:t xml:space="preserve">celkovú </w:t>
      </w:r>
      <w:r w:rsidRPr="00F5143F">
        <w:rPr>
          <w:rFonts w:ascii="Times New Roman" w:hAnsi="Times New Roman"/>
          <w:spacing w:val="6"/>
          <w:sz w:val="22"/>
          <w:szCs w:val="22"/>
          <w:lang w:val="sk-SK"/>
        </w:rPr>
        <w:t>faktúru najskôr po dodaní tovaru a podpísaní inštalačného protokolu preukazujúceho komplexnú dodávku a inštaláciu 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sidR="009526D7">
        <w:rPr>
          <w:rFonts w:ascii="Times New Roman" w:hAnsi="Times New Roman"/>
          <w:sz w:val="22"/>
          <w:szCs w:val="22"/>
          <w:lang w:val="sk-SK"/>
        </w:rPr>
        <w:t>mesiaci, v ktorom bol dodaný tovar</w:t>
      </w:r>
      <w:r w:rsidR="003A10BF" w:rsidRPr="00F5143F">
        <w:rPr>
          <w:rFonts w:ascii="Times New Roman" w:hAnsi="Times New Roman"/>
          <w:sz w:val="22"/>
          <w:szCs w:val="22"/>
          <w:lang w:val="sk-SK"/>
        </w:rPr>
        <w:t>.</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lastRenderedPageBreak/>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070789D6"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1E98C023" w:rsidR="00F5143F" w:rsidRPr="004D1E95" w:rsidRDefault="00D72B9E" w:rsidP="00984D18">
      <w:pPr>
        <w:pStyle w:val="Default"/>
        <w:numPr>
          <w:ilvl w:val="0"/>
          <w:numId w:val="60"/>
        </w:numPr>
        <w:spacing w:after="120"/>
        <w:ind w:hanging="720"/>
        <w:jc w:val="both"/>
        <w:rPr>
          <w:sz w:val="22"/>
          <w:szCs w:val="22"/>
          <w:lang w:eastAsia="en-US"/>
        </w:rPr>
      </w:pPr>
      <w:r>
        <w:rPr>
          <w:rFonts w:eastAsia="Times New Roman"/>
          <w:sz w:val="22"/>
          <w:szCs w:val="22"/>
        </w:rPr>
        <w:t>Predávajúci</w:t>
      </w:r>
      <w:r w:rsidR="00F5143F" w:rsidRPr="004D1E95">
        <w:rPr>
          <w:rFonts w:eastAsia="Times New Roman"/>
          <w:sz w:val="22"/>
          <w:szCs w:val="22"/>
        </w:rPr>
        <w:t xml:space="preserve"> sa zaväzuje, že neprijme vyhlásenie tretej strany v zmysle § 303 a </w:t>
      </w:r>
      <w:proofErr w:type="spellStart"/>
      <w:r w:rsidR="00F5143F" w:rsidRPr="004D1E95">
        <w:rPr>
          <w:rFonts w:eastAsia="Times New Roman"/>
          <w:sz w:val="22"/>
          <w:szCs w:val="22"/>
        </w:rPr>
        <w:t>nasl</w:t>
      </w:r>
      <w:proofErr w:type="spellEnd"/>
      <w:r w:rsidR="00F5143F"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5143F"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00F5143F" w:rsidRPr="004D1E95">
        <w:rPr>
          <w:rFonts w:eastAsia="Times New Roman"/>
          <w:sz w:val="22"/>
          <w:szCs w:val="22"/>
        </w:rPr>
        <w:t xml:space="preserve"> oprávnený uložiť </w:t>
      </w:r>
      <w:r>
        <w:rPr>
          <w:rFonts w:eastAsia="Times New Roman"/>
          <w:sz w:val="22"/>
          <w:szCs w:val="22"/>
        </w:rPr>
        <w:t>Predávajúcemu</w:t>
      </w:r>
      <w:r w:rsidR="00F5143F"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5143F" w:rsidRPr="004D1E95">
        <w:rPr>
          <w:rFonts w:eastAsia="Times New Roman"/>
          <w:sz w:val="22"/>
          <w:szCs w:val="22"/>
        </w:rPr>
        <w:t xml:space="preserve"> podľa tejto zmluvy).</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15F46989"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AF686C" w:rsidRPr="00F5143F">
        <w:rPr>
          <w:sz w:val="22"/>
          <w:szCs w:val="22"/>
        </w:rPr>
        <w:t>, nainštalovať 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 xml:space="preserve">obsluhujúci personál a spustiť predmet zmluvy do bežnej prevádzky najneskôr </w:t>
      </w:r>
      <w:r w:rsidRPr="00F5143F">
        <w:rPr>
          <w:sz w:val="22"/>
          <w:szCs w:val="22"/>
        </w:rPr>
        <w:t xml:space="preserve">do </w:t>
      </w:r>
      <w:r w:rsidR="00CD75B8">
        <w:rPr>
          <w:sz w:val="22"/>
          <w:szCs w:val="22"/>
        </w:rPr>
        <w:t>6</w:t>
      </w:r>
      <w:r w:rsidRPr="00F5143F">
        <w:rPr>
          <w:sz w:val="22"/>
          <w:szCs w:val="22"/>
        </w:rPr>
        <w:t xml:space="preserve"> (</w:t>
      </w:r>
      <w:r w:rsidR="00BC0259">
        <w:rPr>
          <w:sz w:val="22"/>
          <w:szCs w:val="22"/>
        </w:rPr>
        <w:t>šesť</w:t>
      </w:r>
      <w:r w:rsidRPr="00F5143F">
        <w:rPr>
          <w:sz w:val="22"/>
          <w:szCs w:val="22"/>
        </w:rPr>
        <w:t xml:space="preserve">) </w:t>
      </w:r>
      <w:r w:rsidR="00CD75B8">
        <w:rPr>
          <w:sz w:val="22"/>
          <w:szCs w:val="22"/>
        </w:rPr>
        <w:t>týždňov</w:t>
      </w:r>
      <w:r w:rsidRPr="00F5143F">
        <w:rPr>
          <w:sz w:val="22"/>
          <w:szCs w:val="22"/>
        </w:rPr>
        <w:t xml:space="preserve"> odo dňa účinnosti </w:t>
      </w:r>
      <w:r w:rsidR="00DB798F" w:rsidRPr="00F5143F">
        <w:rPr>
          <w:sz w:val="22"/>
          <w:szCs w:val="22"/>
        </w:rPr>
        <w:t xml:space="preserve">predmetnej </w:t>
      </w:r>
      <w:r w:rsidRPr="00F5143F">
        <w:rPr>
          <w:sz w:val="22"/>
          <w:szCs w:val="22"/>
        </w:rPr>
        <w:t>zmluvy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 xml:space="preserve">V prípade, že priestory inštalácie prístroja nie sú pripravené v </w:t>
      </w:r>
      <w:r w:rsidR="00833C3B" w:rsidRPr="00F5143F">
        <w:rPr>
          <w:sz w:val="22"/>
          <w:szCs w:val="22"/>
        </w:rPr>
        <w:lastRenderedPageBreak/>
        <w:t>zmysle dodaného technologického projektu prístroja, lehota inštalácie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dodávka a výmena všetkých potrebných náhradných dielov a súčiastok v prípade ich </w:t>
      </w:r>
      <w:r w:rsidRPr="00F5143F">
        <w:rPr>
          <w:sz w:val="22"/>
          <w:szCs w:val="22"/>
        </w:rPr>
        <w:lastRenderedPageBreak/>
        <w:t>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odstránenie vady nevyžaduje príchod servisného technika predávajúceho do miesta inštalácie predmetu zmluvy, je predávajúci oprávnený začať odstraňovať vadu formou </w:t>
      </w:r>
      <w:r w:rsidRPr="00F5143F">
        <w:rPr>
          <w:sz w:val="22"/>
          <w:szCs w:val="22"/>
        </w:rPr>
        <w:lastRenderedPageBreak/>
        <w:t>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lastRenderedPageBreak/>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3EF04A5" w14:textId="77777777" w:rsidR="00B13B4D" w:rsidRDefault="00B13B4D" w:rsidP="00833C3B">
      <w:pPr>
        <w:pStyle w:val="Odsekzoznamu"/>
        <w:ind w:left="0"/>
        <w:jc w:val="center"/>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lastRenderedPageBreak/>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16BBF2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 </w:t>
      </w:r>
    </w:p>
    <w:p w14:paraId="2D91AEC3"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Účinky vylučujúce zodpovednosť sú obmedzené na dobu, pokiaľ trvá prekážka, s ktorou sú účinky spojené. Ustanovenie prvej vety bodu 8.10 zmluvy sa uplatní za predpokladu, že druhá zmluvná strana bola písomne oboznámená o týchto okolnostiach a o predpokladanej dobe ich trvania postihnutou stranou, bezodkladne ako sa o nich dozvedela. </w:t>
      </w:r>
    </w:p>
    <w:p w14:paraId="48EA3606"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5C274D15"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25B89483" w14:textId="4A2DFF8C" w:rsidR="00833C3B" w:rsidRDefault="00833C3B" w:rsidP="00833C3B">
      <w:pPr>
        <w:pStyle w:val="Odsekzoznamu"/>
        <w:jc w:val="both"/>
        <w:rPr>
          <w:b/>
          <w:bCs/>
          <w:color w:val="FF0000"/>
          <w:sz w:val="22"/>
          <w:szCs w:val="22"/>
        </w:rPr>
      </w:pP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lastRenderedPageBreak/>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ako poučená osoba potvrdzuje svojím podpisom, že bola informovaná o zásadách </w:t>
      </w:r>
      <w:r w:rsidRPr="002C3DEC">
        <w:rPr>
          <w:sz w:val="22"/>
          <w:szCs w:val="22"/>
        </w:rPr>
        <w:lastRenderedPageBreak/>
        <w:t>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340199F4" w14:textId="77777777" w:rsidR="002042F8" w:rsidRPr="002042F8" w:rsidRDefault="001930C0"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w:t>
      </w:r>
      <w:r w:rsidR="00770ABF" w:rsidRPr="002042F8">
        <w:rPr>
          <w:bCs/>
          <w:sz w:val="22"/>
          <w:szCs w:val="22"/>
        </w:rPr>
        <w:t xml:space="preserve">č. 5 </w:t>
      </w:r>
      <w:r w:rsidRPr="002042F8">
        <w:rPr>
          <w:bCs/>
          <w:sz w:val="22"/>
          <w:szCs w:val="22"/>
        </w:rPr>
        <w:t xml:space="preserve">k tejto zmluve, </w:t>
      </w:r>
      <w:r w:rsidR="00D61C2E" w:rsidRPr="002042F8">
        <w:rPr>
          <w:bCs/>
          <w:sz w:val="22"/>
          <w:szCs w:val="22"/>
        </w:rPr>
        <w:t xml:space="preserve">v lehote </w:t>
      </w:r>
      <w:r w:rsidRPr="002042F8">
        <w:rPr>
          <w:bCs/>
          <w:sz w:val="22"/>
          <w:szCs w:val="22"/>
        </w:rPr>
        <w:t xml:space="preserve">najneskôr pri jej podpise.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 xml:space="preserve">Táto zmluva nadobúda platnosť dňom jej podpísania zmluvnými stranami. Táto zmluva je </w:t>
      </w:r>
      <w:r w:rsidRPr="002042F8">
        <w:rPr>
          <w:sz w:val="22"/>
          <w:szCs w:val="22"/>
        </w:rPr>
        <w:lastRenderedPageBreak/>
        <w:t>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riaditeľ FNsP</w:t>
      </w:r>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F5143F" w:rsidRDefault="00833C3B" w:rsidP="00833C3B">
      <w:pPr>
        <w:pStyle w:val="Default"/>
        <w:rPr>
          <w:bCs/>
          <w:sz w:val="22"/>
          <w:szCs w:val="22"/>
        </w:rPr>
      </w:pPr>
      <w:r w:rsidRPr="00F5143F">
        <w:rPr>
          <w:b/>
          <w:bCs/>
          <w:sz w:val="22"/>
          <w:szCs w:val="22"/>
        </w:rPr>
        <w:t xml:space="preserve">Príloha č. 1: </w:t>
      </w:r>
      <w:r w:rsidRPr="00F5143F">
        <w:rPr>
          <w:bCs/>
          <w:sz w:val="22"/>
          <w:szCs w:val="22"/>
        </w:rPr>
        <w:t>Opis predmetu zákazky</w:t>
      </w:r>
    </w:p>
    <w:p w14:paraId="6E5C9354" w14:textId="77777777" w:rsidR="001F7D2D" w:rsidRPr="00F5143F" w:rsidRDefault="001F7D2D" w:rsidP="00833C3B">
      <w:pPr>
        <w:pStyle w:val="Default"/>
        <w:rPr>
          <w:bCs/>
          <w:sz w:val="22"/>
          <w:szCs w:val="22"/>
        </w:rPr>
      </w:pPr>
      <w:r w:rsidRPr="00F5143F">
        <w:rPr>
          <w:b/>
          <w:bCs/>
          <w:sz w:val="22"/>
          <w:szCs w:val="22"/>
        </w:rPr>
        <w:t>Príloha č. 2:</w:t>
      </w:r>
      <w:r w:rsidRPr="00F5143F">
        <w:rPr>
          <w:bCs/>
          <w:sz w:val="22"/>
          <w:szCs w:val="22"/>
        </w:rPr>
        <w:t xml:space="preserve"> Zoznam subdodávateľov</w:t>
      </w:r>
    </w:p>
    <w:p w14:paraId="708CE8A9" w14:textId="6B4760BB" w:rsidR="00833C3B" w:rsidRPr="00F5143F" w:rsidRDefault="00833C3B" w:rsidP="00833C3B">
      <w:pPr>
        <w:pStyle w:val="Default"/>
        <w:rPr>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 zodpovedných osôb</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30AECABD" w:rsidR="005064D1" w:rsidRPr="00F5143F" w:rsidRDefault="00770ABF" w:rsidP="00770ABF">
      <w:pPr>
        <w:pStyle w:val="Default"/>
        <w:rPr>
          <w:b/>
          <w:sz w:val="22"/>
          <w:szCs w:val="22"/>
        </w:rPr>
      </w:pPr>
      <w:r w:rsidRPr="00433BE6">
        <w:rPr>
          <w:b/>
          <w:bCs/>
          <w:sz w:val="22"/>
          <w:szCs w:val="22"/>
        </w:rPr>
        <w:t xml:space="preserve">Príloha č. </w:t>
      </w:r>
      <w:r w:rsidR="001C4169" w:rsidRPr="00433BE6">
        <w:rPr>
          <w:b/>
          <w:bCs/>
          <w:sz w:val="22"/>
          <w:szCs w:val="22"/>
        </w:rPr>
        <w:t>5</w:t>
      </w:r>
      <w:r w:rsidRPr="00433BE6">
        <w:rPr>
          <w:b/>
          <w:bCs/>
          <w:sz w:val="22"/>
          <w:szCs w:val="22"/>
        </w:rPr>
        <w:t>:</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0110" w14:textId="77777777" w:rsidR="00FA00BA" w:rsidRDefault="00FA00BA" w:rsidP="00241FD2">
      <w:r>
        <w:separator/>
      </w:r>
    </w:p>
  </w:endnote>
  <w:endnote w:type="continuationSeparator" w:id="0">
    <w:p w14:paraId="76658439" w14:textId="77777777" w:rsidR="00FA00BA" w:rsidRDefault="00FA00BA" w:rsidP="00241FD2">
      <w:r>
        <w:continuationSeparator/>
      </w:r>
    </w:p>
  </w:endnote>
  <w:endnote w:type="continuationNotice" w:id="1">
    <w:p w14:paraId="08F7FEC6" w14:textId="77777777" w:rsidR="00FA00BA" w:rsidRDefault="00FA0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3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0B0D7" w14:textId="77777777" w:rsidR="00FA00BA" w:rsidRDefault="00FA00BA" w:rsidP="00241FD2">
      <w:r>
        <w:separator/>
      </w:r>
    </w:p>
  </w:footnote>
  <w:footnote w:type="continuationSeparator" w:id="0">
    <w:p w14:paraId="23808EA5" w14:textId="77777777" w:rsidR="00FA00BA" w:rsidRDefault="00FA00BA" w:rsidP="00241FD2">
      <w:r>
        <w:continuationSeparator/>
      </w:r>
    </w:p>
  </w:footnote>
  <w:footnote w:type="continuationNotice" w:id="1">
    <w:p w14:paraId="415849A8" w14:textId="77777777" w:rsidR="00FA00BA" w:rsidRDefault="00FA0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1916"/>
    <w:rsid w:val="001E28A9"/>
    <w:rsid w:val="001E390E"/>
    <w:rsid w:val="001E3B47"/>
    <w:rsid w:val="001E4DCF"/>
    <w:rsid w:val="001E4F99"/>
    <w:rsid w:val="001E54A6"/>
    <w:rsid w:val="001E6283"/>
    <w:rsid w:val="001E7682"/>
    <w:rsid w:val="001E7FAA"/>
    <w:rsid w:val="001F00B3"/>
    <w:rsid w:val="001F2E07"/>
    <w:rsid w:val="001F4084"/>
    <w:rsid w:val="001F46CA"/>
    <w:rsid w:val="001F47B5"/>
    <w:rsid w:val="001F4854"/>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5CD9"/>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378C1"/>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448C"/>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36B1"/>
    <w:rsid w:val="00855709"/>
    <w:rsid w:val="00857F09"/>
    <w:rsid w:val="0086009A"/>
    <w:rsid w:val="008601CD"/>
    <w:rsid w:val="00860D23"/>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CB"/>
    <w:rsid w:val="00990031"/>
    <w:rsid w:val="009918D1"/>
    <w:rsid w:val="00993E36"/>
    <w:rsid w:val="009962E6"/>
    <w:rsid w:val="00996AFA"/>
    <w:rsid w:val="009A0364"/>
    <w:rsid w:val="009A07B9"/>
    <w:rsid w:val="009A1241"/>
    <w:rsid w:val="009A2EC1"/>
    <w:rsid w:val="009A3CC1"/>
    <w:rsid w:val="009A4422"/>
    <w:rsid w:val="009A4FC9"/>
    <w:rsid w:val="009A5BA4"/>
    <w:rsid w:val="009A643C"/>
    <w:rsid w:val="009A741D"/>
    <w:rsid w:val="009A7EEE"/>
    <w:rsid w:val="009B175A"/>
    <w:rsid w:val="009B24CB"/>
    <w:rsid w:val="009B35C5"/>
    <w:rsid w:val="009B390E"/>
    <w:rsid w:val="009B3E5F"/>
    <w:rsid w:val="009B4A19"/>
    <w:rsid w:val="009B5CB6"/>
    <w:rsid w:val="009B626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3B91"/>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519"/>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259"/>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5925"/>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2B9E"/>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29D0"/>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0BA"/>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6373</Words>
  <Characters>36327</Characters>
  <Application>Microsoft Office Word</Application>
  <DocSecurity>0</DocSecurity>
  <Lines>302</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42615</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2022-10-11T06:57:00Z</dcterms:created>
  <dcterms:modified xsi:type="dcterms:W3CDTF">2022-10-11T07:54:00Z</dcterms:modified>
</cp:coreProperties>
</file>